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338B0" w:rsidRPr="008A3AE8" w:rsidRDefault="001338B0" w:rsidP="001338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73-7-8/360</w:t>
      </w:r>
    </w:p>
    <w:p w:rsidR="001338B0" w:rsidRPr="00C23241" w:rsidRDefault="001338B0" w:rsidP="001338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3394D">
        <w:rPr>
          <w:rFonts w:ascii="Times New Roman" w:hAnsi="Times New Roman"/>
          <w:b/>
          <w:bCs/>
          <w:sz w:val="28"/>
          <w:szCs w:val="28"/>
          <w:lang w:val="uk-UA"/>
        </w:rPr>
        <w:t>Лісніченко</w:t>
      </w:r>
      <w:proofErr w:type="spellEnd"/>
      <w:r w:rsidR="0033394D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1338B0" w:rsidRDefault="001A4C7A" w:rsidP="001338B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338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proofErr w:type="spellStart"/>
      <w:r w:rsidRPr="001338B0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>Лісніченко</w:t>
      </w:r>
      <w:proofErr w:type="spellEnd"/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 xml:space="preserve"> Світлани Віталіївни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338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 w:rsidRPr="001338B0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1338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1338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1338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</w:t>
      </w:r>
      <w:r w:rsidR="00B52E0B" w:rsidRPr="001338B0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Україні»,сесія міської ради </w:t>
      </w:r>
    </w:p>
    <w:p w:rsidR="001A4C7A" w:rsidRPr="001338B0" w:rsidRDefault="001338B0" w:rsidP="001338B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338B0">
        <w:rPr>
          <w:rFonts w:ascii="Times New Roman" w:hAnsi="Times New Roman"/>
          <w:color w:val="000000" w:themeColor="text1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1A4C7A" w:rsidRPr="001338B0" w:rsidRDefault="001A4C7A" w:rsidP="001338B0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1338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1338B0" w:rsidRDefault="001A4C7A" w:rsidP="001338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1338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Pr="001338B0"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 w:rsidRPr="001338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1338B0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>Лісніченко</w:t>
      </w:r>
      <w:proofErr w:type="spellEnd"/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 xml:space="preserve"> Світлані Віталіївні</w:t>
      </w:r>
      <w:r w:rsidRPr="001338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>загальною площею 0,</w:t>
      </w:r>
      <w:r w:rsidR="003914DE" w:rsidRPr="001338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для будівництва і обслуговування житлового будинку, господарських будівель і споруд –</w:t>
      </w:r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>0,2500</w:t>
      </w:r>
      <w:r w:rsidR="00256734" w:rsidRPr="001338B0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 w:rsidRPr="001338B0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>2000</w:t>
      </w:r>
      <w:r w:rsidR="00BF4B1F" w:rsidRPr="001338B0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 w:rsidRPr="001338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 w:rsidRPr="001338B0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>Садова,22,</w:t>
      </w:r>
      <w:r w:rsidR="00D87CE5" w:rsidRPr="001338B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 w:rsidRPr="001338B0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256734" w:rsidRPr="001338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Pr="001338B0" w:rsidRDefault="001A4C7A" w:rsidP="001338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1338B0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proofErr w:type="spellStart"/>
      <w:r w:rsidRPr="001338B0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>Лісніченко</w:t>
      </w:r>
      <w:proofErr w:type="spellEnd"/>
      <w:r w:rsidR="0033394D" w:rsidRPr="001338B0">
        <w:rPr>
          <w:rFonts w:ascii="Times New Roman" w:hAnsi="Times New Roman"/>
          <w:bCs/>
          <w:sz w:val="28"/>
          <w:szCs w:val="28"/>
          <w:lang w:val="uk-UA"/>
        </w:rPr>
        <w:t xml:space="preserve"> Світлані Віталіївні 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1338B0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1338B0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1338B0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1338B0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Pr="001338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1338B0" w:rsidRDefault="001A4C7A" w:rsidP="001338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1338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1338B0" w:rsidRDefault="001A4C7A" w:rsidP="001338B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1338B0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1338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338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1338B0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1338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1338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1338B0" w:rsidRDefault="0087494E" w:rsidP="001338B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94E" w:rsidRPr="00C239B5" w:rsidRDefault="001A4C7A" w:rsidP="001338B0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bookmarkStart w:id="0" w:name="_GoBack"/>
      <w:r w:rsidRPr="00C239B5">
        <w:rPr>
          <w:b/>
          <w:sz w:val="28"/>
          <w:szCs w:val="28"/>
        </w:rPr>
        <w:t>Міський  голова                                    С.Волинський</w:t>
      </w:r>
    </w:p>
    <w:p w:rsidR="00B52E0B" w:rsidRPr="00C239B5" w:rsidRDefault="00B52E0B" w:rsidP="001338B0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bookmarkEnd w:id="0"/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338B0"/>
    <w:rsid w:val="001A4C7A"/>
    <w:rsid w:val="001F46B0"/>
    <w:rsid w:val="00256734"/>
    <w:rsid w:val="00297B13"/>
    <w:rsid w:val="00317446"/>
    <w:rsid w:val="0033394D"/>
    <w:rsid w:val="00385534"/>
    <w:rsid w:val="003914DE"/>
    <w:rsid w:val="00402717"/>
    <w:rsid w:val="004D3624"/>
    <w:rsid w:val="005A0493"/>
    <w:rsid w:val="00606D34"/>
    <w:rsid w:val="006F5B6A"/>
    <w:rsid w:val="00773856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239B5"/>
    <w:rsid w:val="00C36CA8"/>
    <w:rsid w:val="00CA7137"/>
    <w:rsid w:val="00D87CE5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A8592-1D0E-4ED5-A5AE-B930886A7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2021-02-17T13:19:00Z</cp:lastPrinted>
  <dcterms:created xsi:type="dcterms:W3CDTF">2021-02-17T13:20:00Z</dcterms:created>
  <dcterms:modified xsi:type="dcterms:W3CDTF">2021-03-15T06:36:00Z</dcterms:modified>
</cp:coreProperties>
</file>